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89266542" name="60dda700-ed45-11ef-bbf2-ed66b76e786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22871970" name="60dda700-ed45-11ef-bbf2-ed66b76e7867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102473411" name="2fabda20-ed46-11ef-9b9d-7fcad1aaecc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21636655" name="2fabda20-ed46-11ef-9b9d-7fcad1aaeccd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Ganzes Haus </w:t>
            </w:r>
          </w:p>
          <w:p>
            <w:pPr>
              <w:spacing w:before="0" w:after="0"/>
            </w:pPr>
            <w:r>
              <w:t>UG/ EG/ OG / DG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VM-15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Eternitrohr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58914390" name="02ed3720-ed4d-11ef-adce-bbefabfc74c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88249664" name="02ed3720-ed4d-11ef-adce-bbefabfc74c5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42909880" name="079e1500-ed4d-11ef-b19a-b91152336fb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5591619" name="079e1500-ed4d-11ef-b19a-b91152336fbd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VM-16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89275245" name="2a863d40-ed4d-11ef-949c-3791b14e65f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82285613" name="2a863d40-ed4d-11ef-949c-3791b14e65f5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76949043" name="2f9826e0-ed4d-11ef-8316-6dda9e5feb7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6803330" name="2f9826e0-ed4d-11ef-8316-6dda9e5feb76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Im Winkel 177, 5054 Mooslerau </w:t>
          </w:r>
        </w:p>
        <w:p>
          <w:pPr>
            <w:spacing w:before="0" w:after="0"/>
          </w:pPr>
          <w:r>
            <w:t>165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